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270 Jazz-Funk Дорослі Solo Вища Ліга</w:t>
      </w:r>
    </w:p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Шаповалова Тетяна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#420 Єлизавета Кравченко</w:t>
      </w:r>
    </w:p>
    <w:p>
      <w:pPr>
        <w:pStyle w:val="ListBullet"/>
      </w:pPr>
      <w:r>
        <w:t>#344 Валерія Хамула</w:t>
      </w:r>
    </w:p>
    <w:p>
      <w:pPr>
        <w:pStyle w:val="ListBullet"/>
      </w:pPr>
      <w:r>
        <w:t>#330 Софія Прокопенко</w:t>
      </w:r>
    </w:p>
    <w:p>
      <w:pPr>
        <w:pStyle w:val="ListBullet"/>
      </w:pPr>
      <w:r>
        <w:t>#313 Дар`я Копотєва</w:t>
      </w:r>
    </w:p>
    <w:p>
      <w:pPr>
        <w:pStyle w:val="ListBullet"/>
      </w:pPr>
      <w:r>
        <w:t>#346 Альона Чистякова</w:t>
      </w:r>
    </w:p>
    <w:p>
      <w:pPr>
        <w:pStyle w:val="ListBullet"/>
      </w:pPr>
      <w:r>
        <w:t>#257 Олександр Коркішко</w:t>
      </w:r>
    </w:p>
    <w:p>
      <w:pPr>
        <w:pStyle w:val="ListBullet"/>
      </w:pPr>
      <w:r>
        <w:t>#147 Арсенія Ротанова</w:t>
      </w:r>
    </w:p>
    <w:p>
      <w:pPr>
        <w:pStyle w:val="ListBullet"/>
      </w:pPr>
      <w:r>
        <w:t>#345 Аліна Чала</w:t>
      </w:r>
    </w:p>
    <w:p>
      <w:pPr>
        <w:pStyle w:val="ListBullet"/>
      </w:pPr>
      <w:r>
        <w:t>#323 Мария Носенко</w:t>
      </w:r>
    </w:p>
    <w:p>
      <w:pPr>
        <w:pStyle w:val="ListBullet"/>
      </w:pPr>
      <w:r>
        <w:t>#317 Марія Личак</w:t>
      </w:r>
    </w:p>
    <w:p>
      <w:pPr>
        <w:pStyle w:val="ListBullet"/>
      </w:pPr>
      <w:r>
        <w:t>#264 Полина Пащенко</w:t>
      </w:r>
    </w:p>
    <w:p>
      <w:pPr>
        <w:pStyle w:val="ListBullet"/>
      </w:pPr>
      <w:r>
        <w:t>#88 Христина Білогурова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298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Шаповалова Тетяна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#344 Валерія Хамула</w:t>
      </w:r>
    </w:p>
    <w:p>
      <w:pPr>
        <w:pStyle w:val="ListBullet"/>
      </w:pPr>
      <w:r>
        <w:t>#330 Софія Прокопенко</w:t>
      </w:r>
    </w:p>
    <w:p>
      <w:pPr>
        <w:pStyle w:val="ListBullet"/>
      </w:pPr>
      <w:r>
        <w:t>#257 Олександр Коркішко</w:t>
      </w:r>
    </w:p>
    <w:p>
      <w:pPr>
        <w:pStyle w:val="ListBullet"/>
      </w:pPr>
      <w:r>
        <w:t>#420 Єлизавета Кравченко</w:t>
      </w:r>
    </w:p>
    <w:p>
      <w:pPr>
        <w:pStyle w:val="ListBullet"/>
      </w:pPr>
      <w:r>
        <w:t>#346 Альона Чистякова</w:t>
      </w:r>
    </w:p>
    <w:p>
      <w:pPr>
        <w:pStyle w:val="ListBullet"/>
      </w:pPr>
      <w:r>
        <w:t>#313 Дар`я Копотєва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323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317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Шаповалова Тетяна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#313 Дар`я Копотєва - 1 місце</w:t>
      </w:r>
    </w:p>
    <w:p>
      <w:pPr>
        <w:pStyle w:val="ListNumber"/>
      </w:pPr>
      <w:r>
        <w:t>#346 Альона Чистякова - 2 місце</w:t>
      </w:r>
    </w:p>
    <w:p>
      <w:pPr>
        <w:pStyle w:val="ListNumber"/>
      </w:pPr>
      <w:r>
        <w:t>#344 Валерія Хамула - 3 місце</w:t>
      </w:r>
    </w:p>
    <w:p>
      <w:pPr>
        <w:pStyle w:val="ListNumber"/>
      </w:pPr>
      <w:r>
        <w:t>#257 Олександр Коркішко - 4 місце</w:t>
      </w:r>
    </w:p>
    <w:p>
      <w:pPr>
        <w:pStyle w:val="ListNumber"/>
      </w:pPr>
      <w:r>
        <w:t>#420 Єлизавета Кравченко - 5 місце</w:t>
      </w:r>
    </w:p>
    <w:p>
      <w:pPr>
        <w:pStyle w:val="ListNumber"/>
      </w:pPr>
      <w:r>
        <w:t>#330 Софія Прокопенко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